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2783880" name="019f3b9c-1980-7fdb-a7f4-58ea42f52d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20687" name="019f3b9c-1980-7fdb-a7f4-58ea42f52d9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9835224" name="019f3b9c-e26d-745b-acbe-948b795276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0631574" name="019f3b9c-e26d-745b-acbe-948b7952767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8858012" name="019f3b9d-9e64-7fab-8b5d-d87a288b28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8395511" name="019f3b9d-9e64-7fab-8b5d-d87a288b289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3189310" name="019f3b9e-1bc4-761f-91f6-80815adce8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5866839" name="019f3b9e-1bc4-761f-91f6-80815adce88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Romanshornerstrasse 21, Arbon</w:t>
          </w:r>
        </w:p>
        <w:p>
          <w:pPr>
            <w:spacing w:before="0" w:after="0"/>
          </w:pPr>
          <w:r>
            <w:t>1056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